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FWH Wände</w:t>
          </w:r>
        </w:p>
        <w:p>
          <w:pPr>
            <w:spacing w:before="0" w:after="0"/>
          </w:pPr>
          <w:r>
            <w:t>751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